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29307013" name="019f176e-b8ec-7134-b131-f3d351bb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903071" name="019f176e-b8ec-7134-b131-f3d351bb913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5627881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040812" name="019f177b-1c64-771c-94e4-e823729ef7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2707000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803598" name="019f1793-ea65-7b88-83c8-dcf48af2776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6516579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337517" name="019f17a8-2657-7ae9-891a-c20b9484870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062605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071990" name="019f17b9-928e-7c65-b268-9f975c45cf6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8617727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352505" name="019f17c1-3c24-7850-88e0-bd74f7ffe9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8844151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239401" name="019f176f-bec9-78c9-b50e-c434f63889a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0239147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498042" name="019f177c-9ec3-7fe4-8d76-06f7e898876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75288339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669344" name="019f1767-97e3-7036-a140-60679377010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07098766" name="019f17a8-e812-7855-ac39-6fb7cef2e3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117439" name="019f17a8-e812-7855-ac39-6fb7cef2e30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4783028" name="019f17ba-e7cd-7121-8f2b-8c5fea4771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012668" name="019f17ba-e7cd-7121-8f2b-8c5fea47710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436137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221004" name="019f1792-6313-7e4e-bdec-8818964623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4346059" name="019f1794-b3fd-7999-8788-5785cfb817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831080" name="019f1794-b3fd-7999-8788-5785cfb817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Küche/Badezimmer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3018761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458123" name="019f17a3-ea8d-745b-b3aa-509c6f008fe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Boden/ Wand/Decke</w:t>
            </w:r>
          </w:p>
        </w:tc>
        <w:tc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9983987" name="019f17ad-a38e-7957-878c-fa6e9a78b5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795803" name="019f17ad-a38e-7957-878c-fa6e9a78b54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4789286" name="019f17bc-5879-7a56-8c5a-8615108c05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40289" name="019f17bc-5879-7a56-8c5a-8615108c05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Schlafzimmer/Wintergarten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Boden/Wand/Decke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5961943" name="019f17be-5072-7e37-8058-e21f4a686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437498" name="019f17be-5072-7e37-8058-e21f4a68605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 Wand/ Decke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6554204" name="019f1773-020e-7982-a025-1a56e97a2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558876" name="019f1773-020e-7982-a025-1a56e97a27b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